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8422717" name="019f176e-b8ec-7134-b131-f3d351bb9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3488581" name="019f176e-b8ec-7134-b131-f3d351bb913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9991776" name="019f176e-fcae-79b0-8403-560cf421e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195985" name="019f176e-fcae-79b0-8403-560cf421e22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WC/Dusche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 Wand/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7170484" name="019f1773-020e-7982-a025-1a56e97a2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512835" name="019f1773-020e-7982-a025-1a56e97a27b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245027" name="019f1773-b10d-7bb8-a0d7-9715843e3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508056" name="019f1773-b10d-7bb8-a0d7-9715843e3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5687742" name="019f1794-b3fd-7999-8788-5785cfb817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739446" name="019f1794-b3fd-7999-8788-5785cfb817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7640330" name="019f1795-1ce9-7803-9ee5-9725ac061b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580374" name="019f1795-1ce9-7803-9ee5-9725ac061b1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2916210" name="019f17a8-e812-7855-ac39-6fb7cef2e3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753814" name="019f17a8-e812-7855-ac39-6fb7cef2e3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6059931" name="019f17a9-380b-77da-96ee-a4964b37e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8687867" name="019f17a9-380b-77da-96ee-a4964b37e88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Boden/ 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Fliesenkleber/ Verputz </w:t>
            </w:r>
          </w:p>
          <w:p>
            <w:pPr>
              <w:spacing w:before="0" w:after="0"/>
            </w:pPr>
            <w:r>
              <w:t>Boden/Wand/Decke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0813578" name="019f17ad-a38e-7957-878c-fa6e9a78b5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4839583" name="019f17ad-a38e-7957-878c-fa6e9a78b54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8293133" name="019f17ad-e3de-7bfd-9a36-108f7efdfb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2538069" name="019f17ad-e3de-7bfd-9a36-108f7efdfb8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91319074" name="019f17ba-e7cd-7121-8f2b-8c5fea477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131654" name="019f17ba-e7cd-7121-8f2b-8c5fea47710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8971598" name="019f17bb-5798-74ec-9540-8b4d0216e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981002" name="019f17bb-5798-74ec-9540-8b4d0216e97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541135" name="019f17bc-5879-7a56-8c5a-8615108c05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1360966" name="019f17bc-5879-7a56-8c5a-8615108c055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845872" name="019f17bc-92dc-7d45-aab0-9e377f4df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9519682" name="019f17bc-92dc-7d45-aab0-9e377f4df6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Schlafzimmer/Wintergarten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Boden/Wand/Decke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Boden/Wand/Decke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3133658" name="019f17be-5072-7e37-8058-e21f4a6860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554071" name="019f17be-5072-7e37-8058-e21f4a68605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60544369" name="019f17be-6e64-7407-b9bb-de80336328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3483553" name="019f17be-6e64-7407-b9bb-de803363280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